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KERJA UKUR DAN SETTING OUT</w:t>
      </w:r>
    </w:p>
    <w:p>
      <w:pPr>
        <w:spacing w:after="480"/>
      </w:pPr>
      <w:r>
        <w:rPr>
          <w:rFonts w:ascii="Aptos" w:hAnsi="Aptos"/>
          <w:b w:val="0"/>
          <w:color w:val="5E6B78"/>
          <w:sz w:val="26"/>
        </w:rPr>
        <w:t>Surveying and Setting Out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kerja ukur dan setting out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kerja ukur dan setting out.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Jalankan ukur pegs</w:t>
      </w:r>
    </w:p>
    <w:p>
      <w:pPr>
        <w:pStyle w:val="ListBullet"/>
        <w:spacing w:after="50"/>
        <w:ind w:left="369" w:hanging="170"/>
      </w:pPr>
      <w:r>
        <w:rPr>
          <w:rFonts w:ascii="Aptos" w:hAnsi="Aptos"/>
          <w:b w:val="0"/>
          <w:color w:val="263442"/>
          <w:sz w:val="19"/>
        </w:rPr>
        <w:t>Nails</w:t>
      </w:r>
    </w:p>
    <w:p>
      <w:pPr>
        <w:pStyle w:val="ListBullet"/>
        <w:spacing w:after="50"/>
        <w:ind w:left="369" w:hanging="170"/>
      </w:pPr>
      <w:r>
        <w:rPr>
          <w:rFonts w:ascii="Aptos" w:hAnsi="Aptos"/>
          <w:b w:val="0"/>
          <w:color w:val="263442"/>
          <w:sz w:val="19"/>
        </w:rPr>
        <w:t>Marking paint</w:t>
      </w:r>
    </w:p>
    <w:p>
      <w:pPr>
        <w:pStyle w:val="ListBullet"/>
        <w:spacing w:after="50"/>
        <w:ind w:left="369" w:hanging="170"/>
      </w:pPr>
      <w:r>
        <w:rPr>
          <w:rFonts w:ascii="Aptos" w:hAnsi="Aptos"/>
          <w:b w:val="0"/>
          <w:color w:val="263442"/>
          <w:sz w:val="19"/>
        </w:rPr>
        <w:t>Konkrit untuk benchmarks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Total station</w:t>
      </w:r>
    </w:p>
    <w:p>
      <w:pPr>
        <w:pStyle w:val="ListBullet"/>
        <w:spacing w:after="50"/>
        <w:ind w:left="369" w:hanging="170"/>
      </w:pPr>
      <w:r>
        <w:rPr>
          <w:rFonts w:ascii="Aptos" w:hAnsi="Aptos"/>
          <w:b w:val="0"/>
          <w:color w:val="263442"/>
          <w:sz w:val="19"/>
        </w:rPr>
        <w:t>Auto aras</w:t>
      </w:r>
    </w:p>
    <w:p>
      <w:pPr>
        <w:pStyle w:val="ListBullet"/>
        <w:spacing w:after="50"/>
        <w:ind w:left="369" w:hanging="170"/>
      </w:pPr>
      <w:r>
        <w:rPr>
          <w:rFonts w:ascii="Aptos" w:hAnsi="Aptos"/>
          <w:b w:val="0"/>
          <w:color w:val="263442"/>
          <w:sz w:val="19"/>
        </w:rPr>
        <w:t>Measuring tape</w:t>
      </w:r>
    </w:p>
    <w:p>
      <w:pPr>
        <w:pStyle w:val="ListBullet"/>
        <w:spacing w:after="50"/>
        <w:ind w:left="369" w:hanging="170"/>
      </w:pPr>
      <w:r>
        <w:rPr>
          <w:rFonts w:ascii="Aptos" w:hAnsi="Aptos"/>
          <w:b w:val="0"/>
          <w:color w:val="263442"/>
          <w:sz w:val="19"/>
        </w:rPr>
        <w:t>Prism</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kerja ukur dan setting out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Jalankan ukur pegs, Nails, Marking paint, Konkrit untuk benchmarks.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jalankan ukur kawal titik against diluluskan information. </w:t>
      </w:r>
    </w:p>
    <w:p>
      <w:pPr>
        <w:keepLines/>
        <w:spacing w:after="100" w:line="269" w:lineRule="auto"/>
        <w:ind w:left="369" w:hanging="369"/>
      </w:pPr>
      <w:r>
        <w:rPr>
          <w:rFonts w:ascii="Aptos" w:hAnsi="Aptos"/>
          <w:b/>
          <w:color w:val="071E33"/>
          <w:sz w:val="19"/>
        </w:rPr>
        <w:t xml:space="preserve">2. Wujudkan protected temporary benchmarks. </w:t>
      </w:r>
      <w:r>
        <w:rPr>
          <w:rFonts w:ascii="Aptos" w:hAnsi="Aptos"/>
          <w:b w:val="0"/>
          <w:color w:val="263442"/>
          <w:sz w:val="19"/>
        </w:rPr>
        <w:t>Wujudkan protected temporary benchmarks dan reference lines.</w:t>
      </w:r>
    </w:p>
    <w:p>
      <w:pPr>
        <w:keepLines/>
        <w:spacing w:after="100" w:line="269" w:lineRule="auto"/>
        <w:ind w:left="369" w:hanging="369"/>
      </w:pPr>
      <w:r>
        <w:rPr>
          <w:rFonts w:ascii="Aptos" w:hAnsi="Aptos"/>
          <w:b/>
          <w:color w:val="071E33"/>
          <w:sz w:val="19"/>
        </w:rPr>
        <w:t xml:space="preserve">3. Buat setting-out grids. </w:t>
      </w:r>
      <w:r>
        <w:rPr>
          <w:rFonts w:ascii="Aptos" w:hAnsi="Aptos"/>
          <w:b w:val="0"/>
          <w:color w:val="263442"/>
          <w:sz w:val="19"/>
        </w:rPr>
        <w:t>Buat setting-out grids, offsets, levels dan kerja boundaries.</w:t>
      </w:r>
    </w:p>
    <w:p>
      <w:pPr>
        <w:keepLines/>
        <w:spacing w:after="100" w:line="269" w:lineRule="auto"/>
        <w:ind w:left="369" w:hanging="369"/>
      </w:pPr>
      <w:r>
        <w:rPr>
          <w:rFonts w:ascii="Aptos" w:hAnsi="Aptos"/>
          <w:b/>
          <w:color w:val="071E33"/>
          <w:sz w:val="19"/>
        </w:rPr>
        <w:t xml:space="preserve">4. jalankan  independent periksa oleh  second competent person. </w:t>
      </w:r>
    </w:p>
    <w:p>
      <w:pPr>
        <w:keepLines/>
        <w:spacing w:after="100" w:line="269" w:lineRule="auto"/>
        <w:ind w:left="369" w:hanging="369"/>
      </w:pPr>
      <w:r>
        <w:rPr>
          <w:rFonts w:ascii="Aptos" w:hAnsi="Aptos"/>
          <w:b/>
          <w:color w:val="071E33"/>
          <w:sz w:val="19"/>
        </w:rPr>
        <w:t xml:space="preserve">5. Rekodkan coordinates dan levels. </w:t>
      </w:r>
      <w:r>
        <w:rPr>
          <w:rFonts w:ascii="Aptos" w:hAnsi="Aptos"/>
          <w:b w:val="0"/>
          <w:color w:val="263442"/>
          <w:sz w:val="19"/>
        </w:rPr>
        <w:t>Rekodkan coordinates dan levels sebelum construction starts.</w:t>
      </w:r>
    </w:p>
    <w:p>
      <w:pPr>
        <w:keepLines/>
        <w:spacing w:after="100" w:line="269" w:lineRule="auto"/>
        <w:ind w:left="369" w:hanging="369"/>
      </w:pPr>
      <w:r>
        <w:rPr>
          <w:rFonts w:ascii="Aptos" w:hAnsi="Aptos"/>
          <w:b/>
          <w:color w:val="071E33"/>
          <w:sz w:val="19"/>
        </w:rPr>
        <w:t xml:space="preserve">6. kekalkan dan periodically revalidate jalankan ukur kawalan.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sijil kalibrasi; benchmark closure; grid dan aras periksa; rekod ukur approval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traffic pergerakan; trips; heat exposure; incorrect datum.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Sijil kalibrasi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Benchmark closure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Grid dan aras periksa</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Rekod ukur approval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Traffic pergerakan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Trips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Heat exposure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Incorrect datum</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Kerja Ukur dan Setting Out</dc:title>
  <dc:subject>Template penyata kaedah pembinaan yang boleh diedit</dc:subject>
  <dc:creator>Method Statement Hub Malaysia</dc:creator>
  <cp:keywords>survey, setting out, grid line</cp:keywords>
  <dc:description>generated by python-docx</dc:description>
  <cp:lastModifiedBy/>
  <cp:revision>1</cp:revision>
  <dcterms:created xsi:type="dcterms:W3CDTF">2013-12-23T23:15:00Z</dcterms:created>
  <dcterms:modified xsi:type="dcterms:W3CDTF">2013-12-23T23:15:00Z</dcterms:modified>
  <cp:category/>
</cp:coreProperties>
</file>